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F9577" w14:textId="77777777" w:rsidR="00CE2B45" w:rsidRPr="00CD190A" w:rsidRDefault="00CD190A" w:rsidP="00CD190A">
      <w:pPr>
        <w:jc w:val="right"/>
        <w:rPr>
          <w:lang w:val="ru-RU"/>
        </w:rPr>
      </w:pPr>
      <w:proofErr w:type="spellStart"/>
      <w:r w:rsidRPr="00CD190A">
        <w:rPr>
          <w:b/>
          <w:lang w:val="ru-RU"/>
        </w:rPr>
        <w:t>Додаток</w:t>
      </w:r>
      <w:proofErr w:type="spellEnd"/>
      <w:r w:rsidRPr="00CD190A">
        <w:rPr>
          <w:b/>
          <w:lang w:val="ru-RU"/>
        </w:rPr>
        <w:t xml:space="preserve"> А2</w:t>
      </w:r>
    </w:p>
    <w:p w14:paraId="58D5BC36" w14:textId="77777777" w:rsidR="00CE2B45" w:rsidRPr="00CD190A" w:rsidRDefault="00CD190A" w:rsidP="00CD190A">
      <w:pPr>
        <w:jc w:val="right"/>
        <w:rPr>
          <w:lang w:val="ru-RU"/>
        </w:rPr>
      </w:pPr>
      <w:r w:rsidRPr="00CD190A">
        <w:rPr>
          <w:lang w:val="ru-RU"/>
        </w:rPr>
        <w:t xml:space="preserve">до Тендерного </w:t>
      </w:r>
      <w:proofErr w:type="spellStart"/>
      <w:r w:rsidRPr="00CD190A">
        <w:rPr>
          <w:lang w:val="ru-RU"/>
        </w:rPr>
        <w:t>оголошення</w:t>
      </w:r>
      <w:proofErr w:type="spellEnd"/>
      <w:r w:rsidRPr="00CD190A">
        <w:rPr>
          <w:lang w:val="ru-RU"/>
        </w:rPr>
        <w:t xml:space="preserve"> (</w:t>
      </w:r>
      <w:proofErr w:type="spellStart"/>
      <w:r w:rsidRPr="00CD190A">
        <w:rPr>
          <w:lang w:val="ru-RU"/>
        </w:rPr>
        <w:t>ідентифікатор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закупівлі</w:t>
      </w:r>
      <w:proofErr w:type="spellEnd"/>
      <w:r w:rsidRPr="00CD190A">
        <w:rPr>
          <w:lang w:val="ru-RU"/>
        </w:rPr>
        <w:t>: 21072026)</w:t>
      </w:r>
    </w:p>
    <w:p w14:paraId="1AA2567C" w14:textId="77777777" w:rsidR="00CE2B45" w:rsidRPr="00CD190A" w:rsidRDefault="00CD190A" w:rsidP="00CD190A">
      <w:pPr>
        <w:jc w:val="center"/>
        <w:rPr>
          <w:lang w:val="ru-RU"/>
        </w:rPr>
      </w:pPr>
      <w:proofErr w:type="spellStart"/>
      <w:r w:rsidRPr="00CD190A">
        <w:rPr>
          <w:b/>
          <w:sz w:val="26"/>
          <w:lang w:val="ru-RU"/>
        </w:rPr>
        <w:t>Декларація</w:t>
      </w:r>
      <w:proofErr w:type="spellEnd"/>
      <w:r w:rsidRPr="00CD190A">
        <w:rPr>
          <w:b/>
          <w:sz w:val="26"/>
          <w:lang w:val="ru-RU"/>
        </w:rPr>
        <w:t xml:space="preserve"> </w:t>
      </w:r>
      <w:proofErr w:type="spellStart"/>
      <w:r w:rsidRPr="00CD190A">
        <w:rPr>
          <w:b/>
          <w:sz w:val="26"/>
          <w:lang w:val="ru-RU"/>
        </w:rPr>
        <w:t>відповідності</w:t>
      </w:r>
      <w:proofErr w:type="spellEnd"/>
      <w:r w:rsidRPr="00CD190A">
        <w:rPr>
          <w:b/>
          <w:sz w:val="26"/>
          <w:lang w:val="ru-RU"/>
        </w:rPr>
        <w:t xml:space="preserve"> </w:t>
      </w:r>
      <w:proofErr w:type="spellStart"/>
      <w:r w:rsidRPr="00CD190A">
        <w:rPr>
          <w:b/>
          <w:sz w:val="26"/>
          <w:lang w:val="ru-RU"/>
        </w:rPr>
        <w:t>учасника</w:t>
      </w:r>
      <w:proofErr w:type="spellEnd"/>
    </w:p>
    <w:p w14:paraId="09BF5639" w14:textId="77777777" w:rsidR="00CE2B45" w:rsidRPr="00CD190A" w:rsidRDefault="00CD190A" w:rsidP="00CD190A">
      <w:pPr>
        <w:jc w:val="both"/>
        <w:rPr>
          <w:lang w:val="ru-RU"/>
        </w:rPr>
      </w:pPr>
      <w:r w:rsidRPr="00CD190A">
        <w:rPr>
          <w:lang w:val="ru-RU"/>
        </w:rPr>
        <w:t xml:space="preserve">Я, ___________________________________________________ (ПІБ </w:t>
      </w:r>
      <w:proofErr w:type="spellStart"/>
      <w:r w:rsidRPr="00CD190A">
        <w:rPr>
          <w:lang w:val="ru-RU"/>
        </w:rPr>
        <w:t>повністю</w:t>
      </w:r>
      <w:proofErr w:type="spellEnd"/>
      <w:r w:rsidRPr="00CD190A">
        <w:rPr>
          <w:lang w:val="ru-RU"/>
        </w:rPr>
        <w:t xml:space="preserve"> / </w:t>
      </w:r>
      <w:proofErr w:type="spellStart"/>
      <w:r w:rsidRPr="00CD190A">
        <w:rPr>
          <w:lang w:val="ru-RU"/>
        </w:rPr>
        <w:t>назва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юридичної</w:t>
      </w:r>
      <w:proofErr w:type="spellEnd"/>
      <w:r w:rsidRPr="00CD190A">
        <w:rPr>
          <w:lang w:val="ru-RU"/>
        </w:rPr>
        <w:t xml:space="preserve"> особи, статус </w:t>
      </w:r>
      <w:proofErr w:type="spellStart"/>
      <w:r w:rsidRPr="00CD190A">
        <w:rPr>
          <w:lang w:val="ru-RU"/>
        </w:rPr>
        <w:t>учасника</w:t>
      </w:r>
      <w:proofErr w:type="spellEnd"/>
      <w:r w:rsidRPr="00CD190A">
        <w:rPr>
          <w:lang w:val="ru-RU"/>
        </w:rPr>
        <w:t xml:space="preserve">, РНОКПП / код ЄДРПОУ, </w:t>
      </w:r>
      <w:proofErr w:type="spellStart"/>
      <w:r w:rsidRPr="00CD190A">
        <w:rPr>
          <w:lang w:val="ru-RU"/>
        </w:rPr>
        <w:t>контактні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дані</w:t>
      </w:r>
      <w:proofErr w:type="spellEnd"/>
      <w:r w:rsidRPr="00CD190A">
        <w:rPr>
          <w:lang w:val="ru-RU"/>
        </w:rPr>
        <w:t>) (</w:t>
      </w:r>
      <w:proofErr w:type="spellStart"/>
      <w:r w:rsidRPr="00CD190A">
        <w:rPr>
          <w:lang w:val="ru-RU"/>
        </w:rPr>
        <w:t>далі</w:t>
      </w:r>
      <w:proofErr w:type="spellEnd"/>
      <w:r w:rsidRPr="00CD190A">
        <w:rPr>
          <w:lang w:val="ru-RU"/>
        </w:rPr>
        <w:t xml:space="preserve"> – </w:t>
      </w:r>
      <w:proofErr w:type="spellStart"/>
      <w:r w:rsidRPr="00CD190A">
        <w:rPr>
          <w:lang w:val="ru-RU"/>
        </w:rPr>
        <w:t>Учасник</w:t>
      </w:r>
      <w:proofErr w:type="spellEnd"/>
      <w:r w:rsidRPr="00CD190A">
        <w:rPr>
          <w:lang w:val="ru-RU"/>
        </w:rPr>
        <w:t xml:space="preserve">), у </w:t>
      </w:r>
      <w:proofErr w:type="spellStart"/>
      <w:r w:rsidRPr="00CD190A">
        <w:rPr>
          <w:lang w:val="ru-RU"/>
        </w:rPr>
        <w:t>зв’язку</w:t>
      </w:r>
      <w:proofErr w:type="spellEnd"/>
      <w:r w:rsidRPr="00CD190A">
        <w:rPr>
          <w:lang w:val="ru-RU"/>
        </w:rPr>
        <w:t xml:space="preserve"> з </w:t>
      </w:r>
      <w:proofErr w:type="spellStart"/>
      <w:r w:rsidRPr="00CD190A">
        <w:rPr>
          <w:lang w:val="ru-RU"/>
        </w:rPr>
        <w:t>участю</w:t>
      </w:r>
      <w:proofErr w:type="spellEnd"/>
      <w:r w:rsidRPr="00CD190A">
        <w:rPr>
          <w:lang w:val="ru-RU"/>
        </w:rPr>
        <w:t xml:space="preserve"> в </w:t>
      </w:r>
      <w:proofErr w:type="spellStart"/>
      <w:r w:rsidRPr="00CD190A">
        <w:rPr>
          <w:lang w:val="ru-RU"/>
        </w:rPr>
        <w:t>тендері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що</w:t>
      </w:r>
      <w:proofErr w:type="spellEnd"/>
      <w:r w:rsidRPr="00CD190A">
        <w:rPr>
          <w:lang w:val="ru-RU"/>
        </w:rPr>
        <w:t xml:space="preserve"> проводиться </w:t>
      </w:r>
      <w:proofErr w:type="spellStart"/>
      <w:r w:rsidRPr="00CD190A">
        <w:rPr>
          <w:lang w:val="ru-RU"/>
        </w:rPr>
        <w:t>Благодійною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організацією</w:t>
      </w:r>
      <w:proofErr w:type="spellEnd"/>
      <w:r w:rsidRPr="00CD190A">
        <w:rPr>
          <w:lang w:val="ru-RU"/>
        </w:rPr>
        <w:t xml:space="preserve"> «</w:t>
      </w:r>
      <w:proofErr w:type="spellStart"/>
      <w:r w:rsidRPr="00CD190A">
        <w:rPr>
          <w:lang w:val="ru-RU"/>
        </w:rPr>
        <w:t>Благодійний</w:t>
      </w:r>
      <w:proofErr w:type="spellEnd"/>
      <w:r w:rsidRPr="00CD190A">
        <w:rPr>
          <w:lang w:val="ru-RU"/>
        </w:rPr>
        <w:t xml:space="preserve"> фонд «СМІЛИВІ» (</w:t>
      </w:r>
      <w:proofErr w:type="spellStart"/>
      <w:r w:rsidRPr="00CD190A">
        <w:rPr>
          <w:lang w:val="ru-RU"/>
        </w:rPr>
        <w:t>далі</w:t>
      </w:r>
      <w:proofErr w:type="spellEnd"/>
      <w:r w:rsidRPr="00CD190A">
        <w:rPr>
          <w:lang w:val="ru-RU"/>
        </w:rPr>
        <w:t xml:space="preserve"> – Фонд, </w:t>
      </w:r>
      <w:proofErr w:type="spellStart"/>
      <w:r w:rsidRPr="00CD190A">
        <w:rPr>
          <w:lang w:val="ru-RU"/>
        </w:rPr>
        <w:t>Замовник</w:t>
      </w:r>
      <w:proofErr w:type="spellEnd"/>
      <w:r w:rsidRPr="00CD190A">
        <w:rPr>
          <w:lang w:val="ru-RU"/>
        </w:rPr>
        <w:t xml:space="preserve">), </w:t>
      </w:r>
      <w:proofErr w:type="spellStart"/>
      <w:r w:rsidRPr="00CD190A">
        <w:rPr>
          <w:lang w:val="ru-RU"/>
        </w:rPr>
        <w:t>цією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декларацією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підтверджую</w:t>
      </w:r>
      <w:proofErr w:type="spellEnd"/>
      <w:r w:rsidRPr="00CD190A">
        <w:rPr>
          <w:lang w:val="ru-RU"/>
        </w:rPr>
        <w:t xml:space="preserve"> та заявляю </w:t>
      </w:r>
      <w:proofErr w:type="spellStart"/>
      <w:r w:rsidRPr="00CD190A">
        <w:rPr>
          <w:lang w:val="ru-RU"/>
        </w:rPr>
        <w:t>таке</w:t>
      </w:r>
      <w:proofErr w:type="spellEnd"/>
      <w:r w:rsidRPr="00CD190A">
        <w:rPr>
          <w:lang w:val="ru-RU"/>
        </w:rPr>
        <w:t>:</w:t>
      </w:r>
    </w:p>
    <w:p w14:paraId="0C5B7A9D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1. </w:t>
      </w:r>
      <w:proofErr w:type="spellStart"/>
      <w:r w:rsidRPr="00CD190A">
        <w:rPr>
          <w:lang w:val="ru-RU"/>
        </w:rPr>
        <w:t>Конфлікт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інтересів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Мені</w:t>
      </w:r>
      <w:proofErr w:type="spellEnd"/>
      <w:r w:rsidRPr="00CD190A">
        <w:rPr>
          <w:lang w:val="ru-RU"/>
        </w:rPr>
        <w:t xml:space="preserve"> не </w:t>
      </w:r>
      <w:proofErr w:type="spellStart"/>
      <w:r w:rsidRPr="00CD190A">
        <w:rPr>
          <w:lang w:val="ru-RU"/>
        </w:rPr>
        <w:t>відомо</w:t>
      </w:r>
      <w:proofErr w:type="spellEnd"/>
      <w:r w:rsidRPr="00CD190A">
        <w:rPr>
          <w:lang w:val="ru-RU"/>
        </w:rPr>
        <w:t xml:space="preserve"> про </w:t>
      </w:r>
      <w:proofErr w:type="spellStart"/>
      <w:r w:rsidRPr="00CD190A">
        <w:rPr>
          <w:lang w:val="ru-RU"/>
        </w:rPr>
        <w:t>наявність</w:t>
      </w:r>
      <w:proofErr w:type="spellEnd"/>
      <w:r w:rsidRPr="00CD190A">
        <w:rPr>
          <w:lang w:val="ru-RU"/>
        </w:rPr>
        <w:t xml:space="preserve"> р</w:t>
      </w:r>
      <w:r w:rsidRPr="00CD190A">
        <w:rPr>
          <w:lang w:val="ru-RU"/>
        </w:rPr>
        <w:t xml:space="preserve">еального </w:t>
      </w:r>
      <w:proofErr w:type="spellStart"/>
      <w:r w:rsidRPr="00CD190A">
        <w:rPr>
          <w:lang w:val="ru-RU"/>
        </w:rPr>
        <w:t>або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потенційного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конфлікту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інтересів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між</w:t>
      </w:r>
      <w:proofErr w:type="spellEnd"/>
      <w:r w:rsidRPr="00CD190A">
        <w:rPr>
          <w:lang w:val="ru-RU"/>
        </w:rPr>
        <w:t xml:space="preserve"> мною та Фондом, </w:t>
      </w:r>
      <w:proofErr w:type="spellStart"/>
      <w:r w:rsidRPr="00CD190A">
        <w:rPr>
          <w:lang w:val="ru-RU"/>
        </w:rPr>
        <w:t>його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працівниками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чи</w:t>
      </w:r>
      <w:proofErr w:type="spellEnd"/>
      <w:r w:rsidRPr="00CD190A">
        <w:rPr>
          <w:lang w:val="ru-RU"/>
        </w:rPr>
        <w:t xml:space="preserve"> особами, </w:t>
      </w:r>
      <w:proofErr w:type="spellStart"/>
      <w:r w:rsidRPr="00CD190A">
        <w:rPr>
          <w:lang w:val="ru-RU"/>
        </w:rPr>
        <w:t>залученими</w:t>
      </w:r>
      <w:proofErr w:type="spellEnd"/>
      <w:r w:rsidRPr="00CD190A">
        <w:rPr>
          <w:lang w:val="ru-RU"/>
        </w:rPr>
        <w:t xml:space="preserve"> до </w:t>
      </w:r>
      <w:proofErr w:type="spellStart"/>
      <w:r w:rsidRPr="00CD190A">
        <w:rPr>
          <w:lang w:val="ru-RU"/>
        </w:rPr>
        <w:t>підготовки</w:t>
      </w:r>
      <w:proofErr w:type="spellEnd"/>
      <w:r w:rsidRPr="00CD190A">
        <w:rPr>
          <w:lang w:val="ru-RU"/>
        </w:rPr>
        <w:t xml:space="preserve"> і </w:t>
      </w:r>
      <w:proofErr w:type="spellStart"/>
      <w:r w:rsidRPr="00CD190A">
        <w:rPr>
          <w:lang w:val="ru-RU"/>
        </w:rPr>
        <w:t>проведення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цього</w:t>
      </w:r>
      <w:proofErr w:type="spellEnd"/>
      <w:r w:rsidRPr="00CD190A">
        <w:rPr>
          <w:lang w:val="ru-RU"/>
        </w:rPr>
        <w:t xml:space="preserve"> тендеру. </w:t>
      </w:r>
      <w:proofErr w:type="spellStart"/>
      <w:r w:rsidRPr="00CD190A">
        <w:rPr>
          <w:lang w:val="ru-RU"/>
        </w:rPr>
        <w:t>Зобов’язуюся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негайно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повідомити</w:t>
      </w:r>
      <w:proofErr w:type="spellEnd"/>
      <w:r w:rsidRPr="00CD190A">
        <w:rPr>
          <w:lang w:val="ru-RU"/>
        </w:rPr>
        <w:t xml:space="preserve"> Фонд у </w:t>
      </w:r>
      <w:proofErr w:type="spellStart"/>
      <w:r w:rsidRPr="00CD190A">
        <w:rPr>
          <w:lang w:val="ru-RU"/>
        </w:rPr>
        <w:t>разі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виникнення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конфлікту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інтересів</w:t>
      </w:r>
      <w:proofErr w:type="spellEnd"/>
      <w:r w:rsidRPr="00CD190A">
        <w:rPr>
          <w:lang w:val="ru-RU"/>
        </w:rPr>
        <w:t xml:space="preserve"> на будь-</w:t>
      </w:r>
      <w:proofErr w:type="spellStart"/>
      <w:r w:rsidRPr="00CD190A">
        <w:rPr>
          <w:lang w:val="ru-RU"/>
        </w:rPr>
        <w:t>якому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етапі</w:t>
      </w:r>
      <w:proofErr w:type="spellEnd"/>
      <w:r w:rsidRPr="00CD190A">
        <w:rPr>
          <w:lang w:val="ru-RU"/>
        </w:rPr>
        <w:t xml:space="preserve"> тендеру </w:t>
      </w:r>
      <w:proofErr w:type="spellStart"/>
      <w:r w:rsidRPr="00CD190A">
        <w:rPr>
          <w:lang w:val="ru-RU"/>
        </w:rPr>
        <w:t>або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виконання</w:t>
      </w:r>
      <w:proofErr w:type="spellEnd"/>
      <w:r w:rsidRPr="00CD190A">
        <w:rPr>
          <w:lang w:val="ru-RU"/>
        </w:rPr>
        <w:t xml:space="preserve"> договору;</w:t>
      </w:r>
    </w:p>
    <w:p w14:paraId="2C7B8B77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2. </w:t>
      </w:r>
      <w:proofErr w:type="spellStart"/>
      <w:r w:rsidRPr="00CD190A">
        <w:rPr>
          <w:lang w:val="ru-RU"/>
        </w:rPr>
        <w:t>Доброчесність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Підтверджую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відсутність</w:t>
      </w:r>
      <w:proofErr w:type="spellEnd"/>
      <w:r w:rsidRPr="00CD190A">
        <w:rPr>
          <w:lang w:val="ru-RU"/>
        </w:rPr>
        <w:t xml:space="preserve"> будь-</w:t>
      </w:r>
      <w:proofErr w:type="spellStart"/>
      <w:r w:rsidRPr="00CD190A">
        <w:rPr>
          <w:lang w:val="ru-RU"/>
        </w:rPr>
        <w:t>яких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дій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що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становлять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шахрайство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або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недобросовісну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конкуренцію</w:t>
      </w:r>
      <w:proofErr w:type="spellEnd"/>
      <w:r w:rsidRPr="00CD190A">
        <w:rPr>
          <w:lang w:val="ru-RU"/>
        </w:rPr>
        <w:t xml:space="preserve"> (</w:t>
      </w:r>
      <w:proofErr w:type="spellStart"/>
      <w:r w:rsidRPr="00CD190A">
        <w:rPr>
          <w:lang w:val="ru-RU"/>
        </w:rPr>
        <w:t>подання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фіктивних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документів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свідоме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завищення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вартості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змова</w:t>
      </w:r>
      <w:proofErr w:type="spellEnd"/>
      <w:r w:rsidRPr="00CD190A">
        <w:rPr>
          <w:lang w:val="ru-RU"/>
        </w:rPr>
        <w:t xml:space="preserve"> з </w:t>
      </w:r>
      <w:proofErr w:type="spellStart"/>
      <w:r w:rsidRPr="00CD190A">
        <w:rPr>
          <w:lang w:val="ru-RU"/>
        </w:rPr>
        <w:t>іншими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учасниками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пропонування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неправомірної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вигоди</w:t>
      </w:r>
      <w:proofErr w:type="spellEnd"/>
      <w:r w:rsidRPr="00CD190A">
        <w:rPr>
          <w:lang w:val="ru-RU"/>
        </w:rPr>
        <w:t xml:space="preserve">). </w:t>
      </w:r>
      <w:proofErr w:type="spellStart"/>
      <w:r w:rsidRPr="00CD190A">
        <w:rPr>
          <w:lang w:val="ru-RU"/>
        </w:rPr>
        <w:t>У</w:t>
      </w:r>
      <w:r w:rsidRPr="00CD190A">
        <w:rPr>
          <w:lang w:val="ru-RU"/>
        </w:rPr>
        <w:t>свідомлюю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що</w:t>
      </w:r>
      <w:proofErr w:type="spellEnd"/>
      <w:r w:rsidRPr="00CD190A">
        <w:rPr>
          <w:lang w:val="ru-RU"/>
        </w:rPr>
        <w:t xml:space="preserve"> Фонд </w:t>
      </w:r>
      <w:proofErr w:type="spellStart"/>
      <w:r w:rsidRPr="00CD190A">
        <w:rPr>
          <w:lang w:val="ru-RU"/>
        </w:rPr>
        <w:t>реалізує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політику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нульової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толерантності</w:t>
      </w:r>
      <w:proofErr w:type="spellEnd"/>
      <w:r w:rsidRPr="00CD190A">
        <w:rPr>
          <w:lang w:val="ru-RU"/>
        </w:rPr>
        <w:t xml:space="preserve"> до </w:t>
      </w:r>
      <w:proofErr w:type="spellStart"/>
      <w:r w:rsidRPr="00CD190A">
        <w:rPr>
          <w:lang w:val="ru-RU"/>
        </w:rPr>
        <w:t>корупції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шахрайства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конфлікту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інтересів</w:t>
      </w:r>
      <w:proofErr w:type="spellEnd"/>
      <w:r w:rsidRPr="00CD190A">
        <w:rPr>
          <w:lang w:val="ru-RU"/>
        </w:rPr>
        <w:t>;</w:t>
      </w:r>
    </w:p>
    <w:p w14:paraId="1AA21113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3. </w:t>
      </w:r>
      <w:proofErr w:type="spellStart"/>
      <w:r w:rsidRPr="00CD190A">
        <w:rPr>
          <w:lang w:val="ru-RU"/>
        </w:rPr>
        <w:t>Санкції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обмеження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Учасник</w:t>
      </w:r>
      <w:proofErr w:type="spellEnd"/>
      <w:r w:rsidRPr="00CD190A">
        <w:rPr>
          <w:lang w:val="ru-RU"/>
        </w:rPr>
        <w:t xml:space="preserve"> не </w:t>
      </w:r>
      <w:proofErr w:type="spellStart"/>
      <w:r w:rsidRPr="00CD190A">
        <w:rPr>
          <w:lang w:val="ru-RU"/>
        </w:rPr>
        <w:t>перебуває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під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санкціями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Організації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Об’єднаних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Націй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Європейського</w:t>
      </w:r>
      <w:proofErr w:type="spellEnd"/>
      <w:r w:rsidRPr="00CD190A">
        <w:rPr>
          <w:lang w:val="ru-RU"/>
        </w:rPr>
        <w:t xml:space="preserve"> Союзу, </w:t>
      </w:r>
      <w:proofErr w:type="spellStart"/>
      <w:r w:rsidRPr="00CD190A">
        <w:rPr>
          <w:lang w:val="ru-RU"/>
        </w:rPr>
        <w:t>Федеративної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Республіки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Німеччина</w:t>
      </w:r>
      <w:proofErr w:type="spellEnd"/>
      <w:r w:rsidRPr="00CD190A">
        <w:rPr>
          <w:lang w:val="ru-RU"/>
        </w:rPr>
        <w:t>, СШ</w:t>
      </w:r>
      <w:r w:rsidRPr="00CD190A">
        <w:rPr>
          <w:lang w:val="ru-RU"/>
        </w:rPr>
        <w:t xml:space="preserve">А, </w:t>
      </w:r>
      <w:proofErr w:type="spellStart"/>
      <w:r w:rsidRPr="00CD190A">
        <w:rPr>
          <w:lang w:val="ru-RU"/>
        </w:rPr>
        <w:t>Канади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Великої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Британії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Японії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України</w:t>
      </w:r>
      <w:proofErr w:type="spellEnd"/>
      <w:r w:rsidRPr="00CD190A">
        <w:rPr>
          <w:lang w:val="ru-RU"/>
        </w:rPr>
        <w:t xml:space="preserve">; не веде </w:t>
      </w:r>
      <w:proofErr w:type="spellStart"/>
      <w:r w:rsidRPr="00CD190A">
        <w:rPr>
          <w:lang w:val="ru-RU"/>
        </w:rPr>
        <w:t>діяльності</w:t>
      </w:r>
      <w:proofErr w:type="spellEnd"/>
      <w:r w:rsidRPr="00CD190A">
        <w:rPr>
          <w:lang w:val="ru-RU"/>
        </w:rPr>
        <w:t xml:space="preserve"> на </w:t>
      </w:r>
      <w:proofErr w:type="spellStart"/>
      <w:r w:rsidRPr="00CD190A">
        <w:rPr>
          <w:lang w:val="ru-RU"/>
        </w:rPr>
        <w:t>тимчасово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окупованих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територіях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України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території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Російської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Федерації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Республіки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Білорусь</w:t>
      </w:r>
      <w:proofErr w:type="spellEnd"/>
      <w:r w:rsidRPr="00CD190A">
        <w:rPr>
          <w:lang w:val="ru-RU"/>
        </w:rPr>
        <w:t xml:space="preserve">; не </w:t>
      </w:r>
      <w:proofErr w:type="spellStart"/>
      <w:r w:rsidRPr="00CD190A">
        <w:rPr>
          <w:lang w:val="ru-RU"/>
        </w:rPr>
        <w:t>підпадає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під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обмеження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встановлені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постановою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Кабінету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Міністрів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України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від</w:t>
      </w:r>
      <w:proofErr w:type="spellEnd"/>
      <w:r w:rsidRPr="00CD190A">
        <w:rPr>
          <w:lang w:val="ru-RU"/>
        </w:rPr>
        <w:t xml:space="preserve"> 03.03.202</w:t>
      </w:r>
      <w:r w:rsidRPr="00CD190A">
        <w:rPr>
          <w:lang w:val="ru-RU"/>
        </w:rPr>
        <w:t>2 № 187;</w:t>
      </w:r>
    </w:p>
    <w:p w14:paraId="5675CC42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4. </w:t>
      </w:r>
      <w:proofErr w:type="spellStart"/>
      <w:r w:rsidRPr="00CD190A">
        <w:rPr>
          <w:lang w:val="ru-RU"/>
        </w:rPr>
        <w:t>Правовий</w:t>
      </w:r>
      <w:proofErr w:type="spellEnd"/>
      <w:r w:rsidRPr="00CD190A">
        <w:rPr>
          <w:lang w:val="ru-RU"/>
        </w:rPr>
        <w:t xml:space="preserve"> статус. </w:t>
      </w:r>
      <w:proofErr w:type="spellStart"/>
      <w:r w:rsidRPr="00CD190A">
        <w:rPr>
          <w:lang w:val="ru-RU"/>
        </w:rPr>
        <w:t>Учасника</w:t>
      </w:r>
      <w:proofErr w:type="spellEnd"/>
      <w:r w:rsidRPr="00CD190A">
        <w:rPr>
          <w:lang w:val="ru-RU"/>
        </w:rPr>
        <w:t xml:space="preserve"> не внесено до </w:t>
      </w:r>
      <w:proofErr w:type="spellStart"/>
      <w:r w:rsidRPr="00CD190A">
        <w:rPr>
          <w:lang w:val="ru-RU"/>
        </w:rPr>
        <w:t>Єдиного</w:t>
      </w:r>
      <w:proofErr w:type="spellEnd"/>
      <w:r w:rsidRPr="00CD190A">
        <w:rPr>
          <w:lang w:val="ru-RU"/>
        </w:rPr>
        <w:t xml:space="preserve"> державного </w:t>
      </w:r>
      <w:proofErr w:type="spellStart"/>
      <w:r w:rsidRPr="00CD190A">
        <w:rPr>
          <w:lang w:val="ru-RU"/>
        </w:rPr>
        <w:t>реєстру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осіб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які</w:t>
      </w:r>
      <w:proofErr w:type="spellEnd"/>
      <w:r w:rsidRPr="00CD190A">
        <w:rPr>
          <w:lang w:val="ru-RU"/>
        </w:rPr>
        <w:t xml:space="preserve"> вчинили </w:t>
      </w:r>
      <w:proofErr w:type="spellStart"/>
      <w:r w:rsidRPr="00CD190A">
        <w:rPr>
          <w:lang w:val="ru-RU"/>
        </w:rPr>
        <w:t>корупційні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або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пов’язані</w:t>
      </w:r>
      <w:proofErr w:type="spellEnd"/>
      <w:r w:rsidRPr="00CD190A">
        <w:rPr>
          <w:lang w:val="ru-RU"/>
        </w:rPr>
        <w:t xml:space="preserve"> з </w:t>
      </w:r>
      <w:proofErr w:type="spellStart"/>
      <w:r w:rsidRPr="00CD190A">
        <w:rPr>
          <w:lang w:val="ru-RU"/>
        </w:rPr>
        <w:t>корупцією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правопорушення</w:t>
      </w:r>
      <w:proofErr w:type="spellEnd"/>
      <w:r w:rsidRPr="00CD190A">
        <w:rPr>
          <w:lang w:val="ru-RU"/>
        </w:rPr>
        <w:t>;</w:t>
      </w:r>
    </w:p>
    <w:p w14:paraId="0029EF53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5. </w:t>
      </w:r>
      <w:proofErr w:type="spellStart"/>
      <w:r w:rsidRPr="00CD190A">
        <w:rPr>
          <w:lang w:val="ru-RU"/>
        </w:rPr>
        <w:t>Недопущення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подвійного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фінансування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Послуги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що</w:t>
      </w:r>
      <w:proofErr w:type="spellEnd"/>
      <w:r w:rsidRPr="00CD190A">
        <w:rPr>
          <w:lang w:val="ru-RU"/>
        </w:rPr>
        <w:t xml:space="preserve"> є предметом </w:t>
      </w:r>
      <w:proofErr w:type="spellStart"/>
      <w:r w:rsidRPr="00CD190A">
        <w:rPr>
          <w:lang w:val="ru-RU"/>
        </w:rPr>
        <w:t>цього</w:t>
      </w:r>
      <w:proofErr w:type="spellEnd"/>
      <w:r w:rsidRPr="00CD190A">
        <w:rPr>
          <w:lang w:val="ru-RU"/>
        </w:rPr>
        <w:t xml:space="preserve"> тендеру, не </w:t>
      </w:r>
      <w:proofErr w:type="spellStart"/>
      <w:r w:rsidRPr="00CD190A">
        <w:rPr>
          <w:lang w:val="ru-RU"/>
        </w:rPr>
        <w:t>фінансуються</w:t>
      </w:r>
      <w:proofErr w:type="spellEnd"/>
      <w:r w:rsidRPr="00CD190A">
        <w:rPr>
          <w:lang w:val="ru-RU"/>
        </w:rPr>
        <w:t xml:space="preserve"> та не </w:t>
      </w:r>
      <w:proofErr w:type="spellStart"/>
      <w:r w:rsidRPr="00CD190A">
        <w:rPr>
          <w:lang w:val="ru-RU"/>
        </w:rPr>
        <w:t>будут</w:t>
      </w:r>
      <w:r w:rsidRPr="00CD190A">
        <w:rPr>
          <w:lang w:val="ru-RU"/>
        </w:rPr>
        <w:t>ь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фінансуватися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Учаснику</w:t>
      </w:r>
      <w:proofErr w:type="spellEnd"/>
      <w:r w:rsidRPr="00CD190A">
        <w:rPr>
          <w:lang w:val="ru-RU"/>
        </w:rPr>
        <w:t xml:space="preserve"> з </w:t>
      </w:r>
      <w:proofErr w:type="spellStart"/>
      <w:r w:rsidRPr="00CD190A">
        <w:rPr>
          <w:lang w:val="ru-RU"/>
        </w:rPr>
        <w:t>інших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джерел</w:t>
      </w:r>
      <w:proofErr w:type="spellEnd"/>
      <w:r w:rsidRPr="00CD190A">
        <w:rPr>
          <w:lang w:val="ru-RU"/>
        </w:rPr>
        <w:t>;</w:t>
      </w:r>
    </w:p>
    <w:p w14:paraId="63CEF37B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6. </w:t>
      </w:r>
      <w:proofErr w:type="spellStart"/>
      <w:r w:rsidRPr="00CD190A">
        <w:rPr>
          <w:lang w:val="ru-RU"/>
        </w:rPr>
        <w:t>Перевірки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зберігання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документів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Учасник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погоджується</w:t>
      </w:r>
      <w:proofErr w:type="spellEnd"/>
      <w:r w:rsidRPr="00CD190A">
        <w:rPr>
          <w:lang w:val="ru-RU"/>
        </w:rPr>
        <w:t xml:space="preserve"> з правом </w:t>
      </w:r>
      <w:proofErr w:type="spellStart"/>
      <w:r w:rsidRPr="00CD190A">
        <w:rPr>
          <w:lang w:val="ru-RU"/>
        </w:rPr>
        <w:t>Замовника</w:t>
      </w:r>
      <w:proofErr w:type="spellEnd"/>
      <w:r w:rsidRPr="00CD190A">
        <w:rPr>
          <w:lang w:val="ru-RU"/>
        </w:rPr>
        <w:t>, донора Проєкту (</w:t>
      </w:r>
      <w:r>
        <w:t>GIZ</w:t>
      </w:r>
      <w:r w:rsidRPr="00CD190A">
        <w:rPr>
          <w:lang w:val="ru-RU"/>
        </w:rPr>
        <w:t xml:space="preserve">) та </w:t>
      </w:r>
      <w:proofErr w:type="spellStart"/>
      <w:r w:rsidRPr="00CD190A">
        <w:rPr>
          <w:lang w:val="ru-RU"/>
        </w:rPr>
        <w:t>уповноважених</w:t>
      </w:r>
      <w:proofErr w:type="spellEnd"/>
      <w:r w:rsidRPr="00CD190A">
        <w:rPr>
          <w:lang w:val="ru-RU"/>
        </w:rPr>
        <w:t xml:space="preserve"> ними </w:t>
      </w:r>
      <w:proofErr w:type="spellStart"/>
      <w:r w:rsidRPr="00CD190A">
        <w:rPr>
          <w:lang w:val="ru-RU"/>
        </w:rPr>
        <w:t>аудиторів</w:t>
      </w:r>
      <w:proofErr w:type="spellEnd"/>
      <w:r w:rsidRPr="00CD190A">
        <w:rPr>
          <w:lang w:val="ru-RU"/>
        </w:rPr>
        <w:t xml:space="preserve"> і </w:t>
      </w:r>
      <w:proofErr w:type="spellStart"/>
      <w:r w:rsidRPr="00CD190A">
        <w:rPr>
          <w:lang w:val="ru-RU"/>
        </w:rPr>
        <w:t>контролюючих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органів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перевіряти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документацію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пов’язану</w:t>
      </w:r>
      <w:proofErr w:type="spellEnd"/>
      <w:r w:rsidRPr="00CD190A">
        <w:rPr>
          <w:lang w:val="ru-RU"/>
        </w:rPr>
        <w:t xml:space="preserve"> з </w:t>
      </w:r>
      <w:proofErr w:type="spellStart"/>
      <w:r w:rsidRPr="00CD190A">
        <w:rPr>
          <w:lang w:val="ru-RU"/>
        </w:rPr>
        <w:t>участю</w:t>
      </w:r>
      <w:proofErr w:type="spellEnd"/>
      <w:r w:rsidRPr="00CD190A">
        <w:rPr>
          <w:lang w:val="ru-RU"/>
        </w:rPr>
        <w:t xml:space="preserve"> в </w:t>
      </w:r>
      <w:proofErr w:type="spellStart"/>
      <w:r w:rsidRPr="00CD190A">
        <w:rPr>
          <w:lang w:val="ru-RU"/>
        </w:rPr>
        <w:t>тендері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ви</w:t>
      </w:r>
      <w:r w:rsidRPr="00CD190A">
        <w:rPr>
          <w:lang w:val="ru-RU"/>
        </w:rPr>
        <w:t>конанням</w:t>
      </w:r>
      <w:proofErr w:type="spellEnd"/>
      <w:r w:rsidRPr="00CD190A">
        <w:rPr>
          <w:lang w:val="ru-RU"/>
        </w:rPr>
        <w:t xml:space="preserve"> договору;</w:t>
      </w:r>
    </w:p>
    <w:p w14:paraId="155F9599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7. </w:t>
      </w:r>
      <w:proofErr w:type="spellStart"/>
      <w:r w:rsidRPr="00CD190A">
        <w:rPr>
          <w:lang w:val="ru-RU"/>
        </w:rPr>
        <w:t>Соціальні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екологічні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стандарти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Учасник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дотримується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основних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трудових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стандартів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Міжнародної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організації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праці</w:t>
      </w:r>
      <w:proofErr w:type="spellEnd"/>
      <w:r w:rsidRPr="00CD190A">
        <w:rPr>
          <w:lang w:val="ru-RU"/>
        </w:rPr>
        <w:t xml:space="preserve"> (МОП), не </w:t>
      </w:r>
      <w:proofErr w:type="spellStart"/>
      <w:r w:rsidRPr="00CD190A">
        <w:rPr>
          <w:lang w:val="ru-RU"/>
        </w:rPr>
        <w:t>використовує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дитячу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або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примусову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працю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дотримується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екологічних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стандартів</w:t>
      </w:r>
      <w:proofErr w:type="spellEnd"/>
      <w:r w:rsidRPr="00CD190A">
        <w:rPr>
          <w:lang w:val="ru-RU"/>
        </w:rPr>
        <w:t>;</w:t>
      </w:r>
    </w:p>
    <w:p w14:paraId="0EFABD44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8. </w:t>
      </w:r>
      <w:proofErr w:type="spellStart"/>
      <w:r w:rsidRPr="00CD190A">
        <w:rPr>
          <w:lang w:val="ru-RU"/>
        </w:rPr>
        <w:t>Відповідність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кваліфікаційни</w:t>
      </w:r>
      <w:r w:rsidRPr="00CD190A">
        <w:rPr>
          <w:lang w:val="ru-RU"/>
        </w:rPr>
        <w:t>м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критеріям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Учасник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відповідає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кваліфікаційним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вимогам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встановленим</w:t>
      </w:r>
      <w:proofErr w:type="spellEnd"/>
      <w:r w:rsidRPr="00CD190A">
        <w:rPr>
          <w:lang w:val="ru-RU"/>
        </w:rPr>
        <w:t xml:space="preserve"> у Тендерному </w:t>
      </w:r>
      <w:proofErr w:type="spellStart"/>
      <w:r w:rsidRPr="00CD190A">
        <w:rPr>
          <w:lang w:val="ru-RU"/>
        </w:rPr>
        <w:t>оголошенні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Специфікації</w:t>
      </w:r>
      <w:proofErr w:type="spellEnd"/>
      <w:r w:rsidRPr="00CD190A">
        <w:rPr>
          <w:lang w:val="ru-RU"/>
        </w:rPr>
        <w:t xml:space="preserve">, та </w:t>
      </w:r>
      <w:proofErr w:type="spellStart"/>
      <w:r w:rsidRPr="00CD190A">
        <w:rPr>
          <w:lang w:val="ru-RU"/>
        </w:rPr>
        <w:t>має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достатній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досвід</w:t>
      </w:r>
      <w:proofErr w:type="spellEnd"/>
      <w:r w:rsidRPr="00CD190A">
        <w:rPr>
          <w:lang w:val="ru-RU"/>
        </w:rPr>
        <w:t xml:space="preserve"> і </w:t>
      </w:r>
      <w:proofErr w:type="spellStart"/>
      <w:r w:rsidRPr="00CD190A">
        <w:rPr>
          <w:lang w:val="ru-RU"/>
        </w:rPr>
        <w:t>ресурси</w:t>
      </w:r>
      <w:proofErr w:type="spellEnd"/>
      <w:r w:rsidRPr="00CD190A">
        <w:rPr>
          <w:lang w:val="ru-RU"/>
        </w:rPr>
        <w:t xml:space="preserve"> для </w:t>
      </w:r>
      <w:proofErr w:type="spellStart"/>
      <w:r w:rsidRPr="00CD190A">
        <w:rPr>
          <w:lang w:val="ru-RU"/>
        </w:rPr>
        <w:t>належного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виконання</w:t>
      </w:r>
      <w:proofErr w:type="spellEnd"/>
      <w:r w:rsidRPr="00CD190A">
        <w:rPr>
          <w:lang w:val="ru-RU"/>
        </w:rPr>
        <w:t xml:space="preserve"> договору;</w:t>
      </w:r>
    </w:p>
    <w:p w14:paraId="443B9366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9. </w:t>
      </w:r>
      <w:proofErr w:type="spellStart"/>
      <w:r w:rsidRPr="00CD190A">
        <w:rPr>
          <w:lang w:val="ru-RU"/>
        </w:rPr>
        <w:t>Персональні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дані</w:t>
      </w:r>
      <w:proofErr w:type="spellEnd"/>
      <w:r w:rsidRPr="00CD190A">
        <w:rPr>
          <w:lang w:val="ru-RU"/>
        </w:rPr>
        <w:t xml:space="preserve">. Надаю </w:t>
      </w:r>
      <w:proofErr w:type="spellStart"/>
      <w:r w:rsidRPr="00CD190A">
        <w:rPr>
          <w:lang w:val="ru-RU"/>
        </w:rPr>
        <w:t>згоду</w:t>
      </w:r>
      <w:proofErr w:type="spellEnd"/>
      <w:r w:rsidRPr="00CD190A">
        <w:rPr>
          <w:lang w:val="ru-RU"/>
        </w:rPr>
        <w:t xml:space="preserve"> на </w:t>
      </w:r>
      <w:proofErr w:type="spellStart"/>
      <w:r w:rsidRPr="00CD190A">
        <w:rPr>
          <w:lang w:val="ru-RU"/>
        </w:rPr>
        <w:t>обробку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персональних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даних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зазначених</w:t>
      </w:r>
      <w:proofErr w:type="spellEnd"/>
      <w:r w:rsidRPr="00CD190A">
        <w:rPr>
          <w:lang w:val="ru-RU"/>
        </w:rPr>
        <w:t xml:space="preserve"> у </w:t>
      </w:r>
      <w:proofErr w:type="spellStart"/>
      <w:r w:rsidRPr="00CD190A">
        <w:rPr>
          <w:lang w:val="ru-RU"/>
        </w:rPr>
        <w:t>цій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декларації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тендерній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пропозиції</w:t>
      </w:r>
      <w:proofErr w:type="spellEnd"/>
      <w:r w:rsidRPr="00CD190A">
        <w:rPr>
          <w:lang w:val="ru-RU"/>
        </w:rPr>
        <w:t xml:space="preserve">, з метою </w:t>
      </w:r>
      <w:proofErr w:type="spellStart"/>
      <w:r w:rsidRPr="00CD190A">
        <w:rPr>
          <w:lang w:val="ru-RU"/>
        </w:rPr>
        <w:t>проведення</w:t>
      </w:r>
      <w:proofErr w:type="spellEnd"/>
      <w:r w:rsidRPr="00CD190A">
        <w:rPr>
          <w:lang w:val="ru-RU"/>
        </w:rPr>
        <w:t xml:space="preserve"> тендеру, </w:t>
      </w:r>
      <w:proofErr w:type="spellStart"/>
      <w:r w:rsidRPr="00CD190A">
        <w:rPr>
          <w:lang w:val="ru-RU"/>
        </w:rPr>
        <w:t>перевірки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відомостей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укладення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виконання</w:t>
      </w:r>
      <w:proofErr w:type="spellEnd"/>
      <w:r w:rsidRPr="00CD190A">
        <w:rPr>
          <w:lang w:val="ru-RU"/>
        </w:rPr>
        <w:t xml:space="preserve"> договору </w:t>
      </w:r>
      <w:proofErr w:type="spellStart"/>
      <w:r w:rsidRPr="00CD190A">
        <w:rPr>
          <w:lang w:val="ru-RU"/>
        </w:rPr>
        <w:t>відповідно</w:t>
      </w:r>
      <w:proofErr w:type="spellEnd"/>
      <w:r w:rsidRPr="00CD190A">
        <w:rPr>
          <w:lang w:val="ru-RU"/>
        </w:rPr>
        <w:t xml:space="preserve"> до Закону </w:t>
      </w:r>
      <w:proofErr w:type="spellStart"/>
      <w:r w:rsidRPr="00CD190A">
        <w:rPr>
          <w:lang w:val="ru-RU"/>
        </w:rPr>
        <w:t>України</w:t>
      </w:r>
      <w:proofErr w:type="spellEnd"/>
      <w:r w:rsidRPr="00CD190A">
        <w:rPr>
          <w:lang w:val="ru-RU"/>
        </w:rPr>
        <w:t xml:space="preserve"> «Про </w:t>
      </w:r>
      <w:proofErr w:type="spellStart"/>
      <w:r w:rsidRPr="00CD190A">
        <w:rPr>
          <w:lang w:val="ru-RU"/>
        </w:rPr>
        <w:t>захист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персональних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даних</w:t>
      </w:r>
      <w:proofErr w:type="spellEnd"/>
      <w:r w:rsidRPr="00CD190A">
        <w:rPr>
          <w:lang w:val="ru-RU"/>
        </w:rPr>
        <w:t>» та Регламенту ЄС 2016/679 (</w:t>
      </w:r>
      <w:r>
        <w:t>GDPR</w:t>
      </w:r>
      <w:r w:rsidRPr="00CD190A">
        <w:rPr>
          <w:lang w:val="ru-RU"/>
        </w:rPr>
        <w:t>);</w:t>
      </w:r>
    </w:p>
    <w:p w14:paraId="3C9284A6" w14:textId="77777777" w:rsidR="00CE2B45" w:rsidRPr="00CD190A" w:rsidRDefault="00CD190A" w:rsidP="00CD190A">
      <w:pPr>
        <w:ind w:left="454" w:hanging="340"/>
        <w:jc w:val="both"/>
        <w:rPr>
          <w:lang w:val="ru-RU"/>
        </w:rPr>
      </w:pPr>
      <w:r w:rsidRPr="00CD190A">
        <w:rPr>
          <w:lang w:val="ru-RU"/>
        </w:rPr>
        <w:t xml:space="preserve">10. </w:t>
      </w:r>
      <w:proofErr w:type="spellStart"/>
      <w:r w:rsidRPr="00CD190A">
        <w:rPr>
          <w:lang w:val="ru-RU"/>
        </w:rPr>
        <w:t>Достовірність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Інформація</w:t>
      </w:r>
      <w:proofErr w:type="spellEnd"/>
      <w:r w:rsidRPr="00CD190A">
        <w:rPr>
          <w:lang w:val="ru-RU"/>
        </w:rPr>
        <w:t>, наведена</w:t>
      </w:r>
      <w:r w:rsidRPr="00CD190A">
        <w:rPr>
          <w:lang w:val="ru-RU"/>
        </w:rPr>
        <w:t xml:space="preserve"> в </w:t>
      </w:r>
      <w:proofErr w:type="spellStart"/>
      <w:r w:rsidRPr="00CD190A">
        <w:rPr>
          <w:lang w:val="ru-RU"/>
        </w:rPr>
        <w:t>цій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декларації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тендерній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пропозиції</w:t>
      </w:r>
      <w:proofErr w:type="spellEnd"/>
      <w:r w:rsidRPr="00CD190A">
        <w:rPr>
          <w:lang w:val="ru-RU"/>
        </w:rPr>
        <w:t xml:space="preserve">, є </w:t>
      </w:r>
      <w:proofErr w:type="spellStart"/>
      <w:r w:rsidRPr="00CD190A">
        <w:rPr>
          <w:lang w:val="ru-RU"/>
        </w:rPr>
        <w:t>повною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достовірною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Усвідомлюю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що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надання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недостовірної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інформації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може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призвести</w:t>
      </w:r>
      <w:proofErr w:type="spellEnd"/>
      <w:r w:rsidRPr="00CD190A">
        <w:rPr>
          <w:lang w:val="ru-RU"/>
        </w:rPr>
        <w:t xml:space="preserve"> до </w:t>
      </w:r>
      <w:proofErr w:type="spellStart"/>
      <w:r w:rsidRPr="00CD190A">
        <w:rPr>
          <w:lang w:val="ru-RU"/>
        </w:rPr>
        <w:t>відхилення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пропозиції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дискваліфікації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розірвання</w:t>
      </w:r>
      <w:proofErr w:type="spellEnd"/>
      <w:r w:rsidRPr="00CD190A">
        <w:rPr>
          <w:lang w:val="ru-RU"/>
        </w:rPr>
        <w:t xml:space="preserve"> договору та </w:t>
      </w:r>
      <w:proofErr w:type="spellStart"/>
      <w:r w:rsidRPr="00CD190A">
        <w:rPr>
          <w:lang w:val="ru-RU"/>
        </w:rPr>
        <w:t>відповідальності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згідно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із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законодавством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України</w:t>
      </w:r>
      <w:proofErr w:type="spellEnd"/>
      <w:r w:rsidRPr="00CD190A">
        <w:rPr>
          <w:lang w:val="ru-RU"/>
        </w:rPr>
        <w:t>.</w:t>
      </w:r>
    </w:p>
    <w:p w14:paraId="5BF7B0EA" w14:textId="77777777" w:rsidR="00CE2B45" w:rsidRPr="00CD190A" w:rsidRDefault="00CD190A" w:rsidP="00CD190A">
      <w:pPr>
        <w:jc w:val="both"/>
        <w:rPr>
          <w:lang w:val="ru-RU"/>
        </w:rPr>
      </w:pPr>
      <w:proofErr w:type="spellStart"/>
      <w:r w:rsidRPr="00CD190A">
        <w:rPr>
          <w:lang w:val="ru-RU"/>
        </w:rPr>
        <w:t>Примітка</w:t>
      </w:r>
      <w:proofErr w:type="spellEnd"/>
      <w:r w:rsidRPr="00CD190A">
        <w:rPr>
          <w:lang w:val="ru-RU"/>
        </w:rPr>
        <w:t xml:space="preserve">. </w:t>
      </w:r>
      <w:proofErr w:type="spellStart"/>
      <w:r w:rsidRPr="00CD190A">
        <w:rPr>
          <w:lang w:val="ru-RU"/>
        </w:rPr>
        <w:t>Ця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декларація</w:t>
      </w:r>
      <w:proofErr w:type="spellEnd"/>
      <w:r w:rsidRPr="00CD190A">
        <w:rPr>
          <w:lang w:val="ru-RU"/>
        </w:rPr>
        <w:t xml:space="preserve"> є </w:t>
      </w:r>
      <w:proofErr w:type="spellStart"/>
      <w:r w:rsidRPr="00CD190A">
        <w:rPr>
          <w:lang w:val="ru-RU"/>
        </w:rPr>
        <w:t>обов’язковим</w:t>
      </w:r>
      <w:proofErr w:type="spellEnd"/>
      <w:r w:rsidRPr="00CD190A">
        <w:rPr>
          <w:lang w:val="ru-RU"/>
        </w:rPr>
        <w:t xml:space="preserve"> документом </w:t>
      </w:r>
      <w:proofErr w:type="spellStart"/>
      <w:r w:rsidRPr="00CD190A">
        <w:rPr>
          <w:lang w:val="ru-RU"/>
        </w:rPr>
        <w:t>тендерної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пропозиції</w:t>
      </w:r>
      <w:proofErr w:type="spellEnd"/>
      <w:r w:rsidRPr="00CD190A">
        <w:rPr>
          <w:lang w:val="ru-RU"/>
        </w:rPr>
        <w:t xml:space="preserve"> та </w:t>
      </w:r>
      <w:proofErr w:type="spellStart"/>
      <w:r w:rsidRPr="00CD190A">
        <w:rPr>
          <w:lang w:val="ru-RU"/>
        </w:rPr>
        <w:t>подається</w:t>
      </w:r>
      <w:proofErr w:type="spellEnd"/>
      <w:r w:rsidRPr="00CD190A">
        <w:rPr>
          <w:lang w:val="ru-RU"/>
        </w:rPr>
        <w:t xml:space="preserve"> у </w:t>
      </w:r>
      <w:proofErr w:type="spellStart"/>
      <w:r w:rsidRPr="00CD190A">
        <w:rPr>
          <w:lang w:val="ru-RU"/>
        </w:rPr>
        <w:t>форматі</w:t>
      </w:r>
      <w:proofErr w:type="spellEnd"/>
      <w:r w:rsidRPr="00CD190A">
        <w:rPr>
          <w:lang w:val="ru-RU"/>
        </w:rPr>
        <w:t xml:space="preserve"> </w:t>
      </w:r>
      <w:r>
        <w:t>PDF</w:t>
      </w:r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із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власноручним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підписом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або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засвідчена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кваліфікованим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електронним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підписом</w:t>
      </w:r>
      <w:proofErr w:type="spellEnd"/>
      <w:r w:rsidRPr="00CD190A">
        <w:rPr>
          <w:lang w:val="ru-RU"/>
        </w:rPr>
        <w:t xml:space="preserve"> (КЕП). </w:t>
      </w:r>
      <w:proofErr w:type="spellStart"/>
      <w:r w:rsidRPr="00CD190A">
        <w:rPr>
          <w:lang w:val="ru-RU"/>
        </w:rPr>
        <w:t>Повідомлення</w:t>
      </w:r>
      <w:proofErr w:type="spellEnd"/>
      <w:r w:rsidRPr="00CD190A">
        <w:rPr>
          <w:lang w:val="ru-RU"/>
        </w:rPr>
        <w:t xml:space="preserve"> про </w:t>
      </w:r>
      <w:proofErr w:type="spellStart"/>
      <w:r w:rsidRPr="00CD190A">
        <w:rPr>
          <w:lang w:val="ru-RU"/>
        </w:rPr>
        <w:t>конфлікт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інтересів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або</w:t>
      </w:r>
      <w:proofErr w:type="spellEnd"/>
      <w:r w:rsidRPr="00CD190A">
        <w:rPr>
          <w:lang w:val="ru-RU"/>
        </w:rPr>
        <w:t xml:space="preserve"> </w:t>
      </w:r>
      <w:proofErr w:type="spellStart"/>
      <w:r w:rsidRPr="00CD190A">
        <w:rPr>
          <w:lang w:val="ru-RU"/>
        </w:rPr>
        <w:t>підозру</w:t>
      </w:r>
      <w:proofErr w:type="spellEnd"/>
      <w:r w:rsidRPr="00CD190A">
        <w:rPr>
          <w:lang w:val="ru-RU"/>
        </w:rPr>
        <w:t xml:space="preserve"> в </w:t>
      </w:r>
      <w:proofErr w:type="spellStart"/>
      <w:r w:rsidRPr="00CD190A">
        <w:rPr>
          <w:lang w:val="ru-RU"/>
        </w:rPr>
        <w:t>шахрайстві</w:t>
      </w:r>
      <w:proofErr w:type="spellEnd"/>
      <w:r w:rsidRPr="00CD190A">
        <w:rPr>
          <w:lang w:val="ru-RU"/>
        </w:rPr>
        <w:t xml:space="preserve">: </w:t>
      </w:r>
      <w:r>
        <w:t>tender</w:t>
      </w:r>
      <w:r w:rsidRPr="00CD190A">
        <w:rPr>
          <w:lang w:val="ru-RU"/>
        </w:rPr>
        <w:t>@</w:t>
      </w:r>
      <w:r>
        <w:t>brave</w:t>
      </w:r>
      <w:r w:rsidRPr="00CD190A">
        <w:rPr>
          <w:lang w:val="ru-RU"/>
        </w:rPr>
        <w:t>.</w:t>
      </w:r>
      <w:r>
        <w:t>org</w:t>
      </w:r>
      <w:r w:rsidRPr="00CD190A">
        <w:rPr>
          <w:lang w:val="ru-RU"/>
        </w:rPr>
        <w:t>.</w:t>
      </w:r>
      <w:proofErr w:type="spellStart"/>
      <w:r>
        <w:t>ua</w:t>
      </w:r>
      <w:proofErr w:type="spellEnd"/>
      <w:r w:rsidRPr="00CD190A">
        <w:rPr>
          <w:lang w:val="ru-RU"/>
        </w:rPr>
        <w:t>.</w:t>
      </w:r>
    </w:p>
    <w:p w14:paraId="484AEE54" w14:textId="77777777" w:rsidR="00CE2B45" w:rsidRPr="00CD190A" w:rsidRDefault="00CE2B45" w:rsidP="00CD190A">
      <w:pPr>
        <w:jc w:val="both"/>
        <w:rPr>
          <w:lang w:val="ru-RU"/>
        </w:rPr>
      </w:pPr>
    </w:p>
    <w:p w14:paraId="7DA5E6E0" w14:textId="77777777" w:rsidR="00CE2B45" w:rsidRPr="00CD190A" w:rsidRDefault="00CD190A" w:rsidP="00CD190A">
      <w:pPr>
        <w:jc w:val="both"/>
        <w:rPr>
          <w:lang w:val="ru-RU"/>
        </w:rPr>
      </w:pPr>
      <w:r w:rsidRPr="00CD190A">
        <w:rPr>
          <w:lang w:val="ru-RU"/>
        </w:rPr>
        <w:t xml:space="preserve">Посада, </w:t>
      </w:r>
      <w:proofErr w:type="spellStart"/>
      <w:r w:rsidRPr="00CD190A">
        <w:rPr>
          <w:lang w:val="ru-RU"/>
        </w:rPr>
        <w:t>назва</w:t>
      </w:r>
      <w:proofErr w:type="spellEnd"/>
      <w:r w:rsidRPr="00CD190A">
        <w:rPr>
          <w:lang w:val="ru-RU"/>
        </w:rPr>
        <w:t xml:space="preserve"> (ПІБ) </w:t>
      </w:r>
      <w:proofErr w:type="spellStart"/>
      <w:r w:rsidRPr="00CD190A">
        <w:rPr>
          <w:lang w:val="ru-RU"/>
        </w:rPr>
        <w:t>учасника</w:t>
      </w:r>
      <w:proofErr w:type="spellEnd"/>
      <w:r w:rsidRPr="00CD190A">
        <w:rPr>
          <w:lang w:val="ru-RU"/>
        </w:rPr>
        <w:t xml:space="preserve">        ______________        </w:t>
      </w:r>
      <w:proofErr w:type="spellStart"/>
      <w:r w:rsidRPr="00CD190A">
        <w:rPr>
          <w:lang w:val="ru-RU"/>
        </w:rPr>
        <w:t>Ініціали</w:t>
      </w:r>
      <w:proofErr w:type="spellEnd"/>
      <w:r w:rsidRPr="00CD190A">
        <w:rPr>
          <w:lang w:val="ru-RU"/>
        </w:rPr>
        <w:t xml:space="preserve">, </w:t>
      </w:r>
      <w:proofErr w:type="spellStart"/>
      <w:r w:rsidRPr="00CD190A">
        <w:rPr>
          <w:lang w:val="ru-RU"/>
        </w:rPr>
        <w:t>прізвище</w:t>
      </w:r>
      <w:proofErr w:type="spellEnd"/>
    </w:p>
    <w:p w14:paraId="609721D3" w14:textId="77777777" w:rsidR="00CE2B45" w:rsidRPr="00CD190A" w:rsidRDefault="00CD190A" w:rsidP="00CD190A">
      <w:pPr>
        <w:jc w:val="both"/>
        <w:rPr>
          <w:lang w:val="ru-RU"/>
        </w:rPr>
      </w:pPr>
      <w:r w:rsidRPr="00CD190A">
        <w:rPr>
          <w:lang w:val="ru-RU"/>
        </w:rPr>
        <w:t>(</w:t>
      </w:r>
      <w:proofErr w:type="spellStart"/>
      <w:r w:rsidRPr="00CD190A">
        <w:rPr>
          <w:lang w:val="ru-RU"/>
        </w:rPr>
        <w:t>підпис</w:t>
      </w:r>
      <w:proofErr w:type="spellEnd"/>
      <w:r w:rsidRPr="00CD190A">
        <w:rPr>
          <w:lang w:val="ru-RU"/>
        </w:rPr>
        <w:t xml:space="preserve">, печатка за </w:t>
      </w:r>
      <w:proofErr w:type="spellStart"/>
      <w:r w:rsidRPr="00CD190A">
        <w:rPr>
          <w:lang w:val="ru-RU"/>
        </w:rPr>
        <w:t>наявності</w:t>
      </w:r>
      <w:proofErr w:type="spellEnd"/>
      <w:r w:rsidRPr="00CD190A">
        <w:rPr>
          <w:lang w:val="ru-RU"/>
        </w:rPr>
        <w:t>)</w:t>
      </w:r>
    </w:p>
    <w:p w14:paraId="20F97EA3" w14:textId="77777777" w:rsidR="00CE2B45" w:rsidRPr="00CD190A" w:rsidRDefault="00CD190A" w:rsidP="00CD190A">
      <w:pPr>
        <w:jc w:val="both"/>
        <w:rPr>
          <w:lang w:val="ru-RU"/>
        </w:rPr>
      </w:pPr>
      <w:r w:rsidRPr="00CD190A">
        <w:rPr>
          <w:lang w:val="ru-RU"/>
        </w:rPr>
        <w:t>Дата: «___» __________ 2026 р.</w:t>
      </w:r>
    </w:p>
    <w:sectPr w:rsidR="00CE2B45" w:rsidRPr="00CD190A" w:rsidSect="00034616">
      <w:pgSz w:w="11906" w:h="16838"/>
      <w:pgMar w:top="1020" w:right="794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CD190A"/>
    <w:rsid w:val="00CE2B4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04978"/>
  <w14:defaultImageDpi w14:val="300"/>
  <w15:docId w15:val="{EA010F85-9D49-4BC5-9B3D-7B794BDB9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80" w:line="259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2197</Words>
  <Characters>1253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Veronika</cp:lastModifiedBy>
  <cp:revision>2</cp:revision>
  <dcterms:created xsi:type="dcterms:W3CDTF">2026-07-22T11:15:00Z</dcterms:created>
  <dcterms:modified xsi:type="dcterms:W3CDTF">2026-07-22T11:15:00Z</dcterms:modified>
  <cp:category/>
</cp:coreProperties>
</file>